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 Floorflex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5696730" name="57649280-ed20-11ef-a99b-77fffabdc3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0675429" name="57649280-ed20-11ef-a99b-77fffabdc304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5638898" name="edf943b0-bc7b-11ef-9936-15a32e7242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459371" name="edf943b0-bc7b-11ef-9936-15a32e72422c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5866316" name="b45dbf30-ed1a-11ef-98d1-531fe3a311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2580184" name="b45dbf30-ed1a-11ef-98d1-531fe3a311c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5226871" name="e01fae80-ed1a-11ef-9832-dd4f232d3e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0335649" name="e01fae80-ed1a-11ef-9832-dd4f232d3ebb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3291297" name="f2d9fe40-ed1a-11ef-9b9b-0d69f722d1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0855028" name="f2d9fe40-ed1a-11ef-9b9b-0d69f722d1b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588858" name="0d8e8a80-ed1b-11ef-9586-13857235dc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3645189" name="0d8e8a80-ed1b-11ef-9586-13857235dc5b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4578493" name="2b70fe20-ed1b-11ef-8455-ffe418d9c8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7767582" name="2b70fe20-ed1b-11ef-8455-ffe418d9c81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6076694" name="59d69630-ed1b-11ef-b505-a31897aa4f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0772364" name="59d69630-ed1b-11ef-b505-a31897aa4fb4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2668216" name="b682cca0-ed1b-11ef-b4f8-651fdceab5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7596987" name="b682cca0-ed1b-11ef-b4f8-651fdceab56b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3673116" name="ca425760-ed1b-11ef-bfe6-4356ebe4f6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0537874" name="ca425760-ed1b-11ef-bfe6-4356ebe4f6e1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08311151" name="d5d5c030-ed1b-11ef-a9ec-c50a2799d7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7767652" name="d5d5c030-ed1b-11ef-a9ec-c50a2799d780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6829943" name="147e1850-ed1c-11ef-adac-ed02868f68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5624146" name="147e1850-ed1c-11ef-adac-ed02868f681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2764724" name="342c2430-ed1c-11ef-9909-abdb28226c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3385126" name="342c2430-ed1c-11ef-9909-abdb28226cb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9033329" name="46903da0-ed1c-11ef-99bf-cbf9a7124e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2156097" name="46903da0-ed1c-11ef-99bf-cbf9a7124e4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6306469" name="66eefbe0-ed1c-11ef-a88f-69e784738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432434" name="66eefbe0-ed1c-11ef-a88f-69e7847388a2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9922702" name="26905650-ed1e-11ef-90b3-65caecbafa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7351" name="26905650-ed1e-11ef-90b3-65caecbafad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3904410" name="45743460-ed1e-11ef-bd86-49a270c6b81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5533991" name="45743460-ed1e-11ef-bd86-49a270c6b810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53334" name="5b9507b0-ed1e-11ef-8a79-ab61feb838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4391963" name="5b9507b0-ed1e-11ef-8a79-ab61feb838d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5117240" name="6b8c18c0-ed1e-11ef-86f7-e1efeebb29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3523386" name="6b8c18c0-ed1e-11ef-86f7-e1efeebb2916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0064048" name="92802c50-ed1e-11ef-b571-e93735cafd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4247289" name="92802c50-ed1e-11ef-b571-e93735cafdc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Asbestkarton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1936418" name="b6fb2990-ed1e-11ef-a4e8-fd7c3b2def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7445888" name="b6fb2990-ed1e-11ef-a4e8-fd7c3b2defc2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/ Boden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3258730" name="eeeb6220-ed1e-11ef-8f9b-1d5160f10a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4344195" name="eeeb6220-ed1e-11ef-8f9b-1d5160f10a59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278352" name="9697ec90-ed20-11ef-8786-f7d4e8e2f9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4143896" name="9697ec90-ed20-11ef-8786-f7d4e8e2f99e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1393877" name="c68b5090-ed20-11ef-9383-2fac3ee412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8986226" name="c68b5090-ed20-11ef-9383-2fac3ee412c8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6868471" name="e4871890-ed20-11ef-8994-07b3985705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1160312" name="e4871890-ed20-11ef-8994-07b39857057f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35394701" name="fc64b710-ed20-11ef-bc5a-f70529291c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4974711" name="fc64b710-ed20-11ef-bc5a-f70529291c7c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Alle Räume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6713768" name="20066b50-ed21-11ef-aa08-6f4e2834a8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8909714" name="20066b50-ed21-11ef-aa08-6f4e2834a8e3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UG/ EG / OG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Eternitkanal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4378967" name="4253b320-ed21-11ef-b1fc-cb26c273bb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3499122" name="4253b320-ed21-11ef-b1fc-cb26c273bb1a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277173" name="6bd24220-ed21-11ef-880e-79b2738cde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9895074" name="6bd24220-ed21-11ef-880e-79b2738cdee5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Flanschdichtungen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7626659" name="878cccb0-ed21-11ef-8b40-df1b458673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4169421" name="878cccb0-ed21-11ef-8b40-df1b45867311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UG/ EG / OG / DG </w:t>
            </w:r>
          </w:p>
          <w:p>
            <w:pPr>
              <w:spacing w:before="0" w:after="0" w:line="240" w:lineRule="auto"/>
            </w:pPr>
            <w:r>
              <w:t>Fensterkitt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8717133" name="56d877c0-ed23-11ef-ba19-af87ef38ee2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4339863" name="56d877c0-ed23-11ef-ba19-af87ef38ee21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UG/ EG / OG / DG </w:t>
            </w:r>
          </w:p>
          <w:p>
            <w:pPr>
              <w:spacing w:before="0" w:after="0" w:line="240" w:lineRule="auto"/>
            </w:pPr>
            <w:r>
              <w:t>Anschlagkitt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1291952" name="6a79a510-ed23-11ef-bdcd-834ba4a2d4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1059191" name="6a79a510-ed23-11ef-bdcd-834ba4a2d423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UG/ EG / OG / DG </w:t>
            </w:r>
          </w:p>
          <w:p>
            <w:pPr>
              <w:spacing w:before="0" w:after="0" w:line="240" w:lineRule="auto"/>
            </w:pPr>
            <w:r>
              <w:t>Fassade 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181993" name="886df300-ed23-11ef-8fa1-61d4c64e51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9038235" name="886df300-ed23-11ef-8fa1-61d4c64e511e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Spirmattestrasse 3, 8962 Bergdietikon</w:t>
          </w:r>
        </w:p>
        <w:p>
          <w:pPr>
            <w:spacing w:before="0" w:after="0"/>
          </w:pPr>
          <w:r>
            <w:t>71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footer.xml" Type="http://schemas.openxmlformats.org/officeDocument/2006/relationships/footer" Id="rId37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